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8280098" name="019dba27-cccd-71b9-971d-9ad2651d4c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952983" name="019dba27-cccd-71b9-971d-9ad2651d4c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3393556" name="019dba2c-311b-7ad9-9723-da10f09a9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2926732" name="019dba2c-311b-7ad9-9723-da10f09a9d4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8818753" name="019dba38-c4f9-730e-abe0-e111c4058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594977" name="019dba38-c4f9-730e-abe0-e111c40580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1003441" name="019dba2b-46c2-73c6-aef3-dc11b2f3db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400107" name="019dba2b-46c2-73c6-aef3-dc11b2f3db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Küche </w:t>
            </w:r>
          </w:p>
          <w:p>
            <w:pPr>
              <w:spacing w:before="0" w:after="0" w:line="240" w:lineRule="auto"/>
            </w:pPr>
            <w:r>
              <w:t>OG-EG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0638846" name="019dba2d-31cb-75bb-9c75-8abf622ef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54289" name="019dba2d-31cb-75bb-9c75-8abf622efad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8622710" name="019dba35-2e5e-73af-923f-641f5f47a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156297" name="019dba35-2e5e-73af-923f-641f5f47a4d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2946213" name="019dba2b-e9e5-735a-8649-b8abeb658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7301822" name="019dba2b-e9e5-735a-8649-b8abeb658dc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